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68391982" name="019e4957-d984-70d8-a2c7-1edf93eaa2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4364330" name="019e4957-d984-70d8-a2c7-1edf93eaa27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Eingang / Treppenhaus </w:t>
            </w:r>
          </w:p>
          <w:p>
            <w:pPr>
              <w:spacing w:before="0" w:after="0" w:line="240" w:lineRule="auto"/>
            </w:pPr>
            <w:r>
              <w:t>EG /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34905767" name="019e4960-0c73-7e40-b0a6-0d388c9a0c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5110279" name="019e4960-0c73-7e40-b0a6-0d388c9a0cd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66763921" name="019e4964-d3cc-79df-b6c0-ef743b5c01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6301307" name="019e4964-d3cc-79df-b6c0-ef743b5c0152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Garderobe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92489180" name="019e4968-c7f0-7873-b4f1-ca4c996619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3542289" name="019e4968-c7f0-7873-b4f1-ca4c996619b7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Schulzimmer / 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6084929" name="019e496c-1e7e-7536-b6dd-620d389729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4234291" name="019e496c-1e7e-7536-b6dd-620d3897291f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Fassde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02010946" name="019e4983-99d4-7afd-bb7c-7e02553814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9349739" name="019e4983-99d4-7afd-bb7c-7e025538148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Scheune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0778028" name="019e4989-00c7-73cd-8aee-ee0967bb78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508094" name="019e4989-00c7-73cd-8aee-ee0967bb782e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Eingang / Treppenhaus </w:t>
            </w:r>
          </w:p>
          <w:p>
            <w:pPr>
              <w:spacing w:before="0" w:after="0" w:line="240" w:lineRule="auto"/>
            </w:pPr>
            <w:r>
              <w:t>EG / 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21260187" name="019e4960-ca27-72f2-a0ee-d92ba25041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7042820" name="019e4960-ca27-72f2-a0ee-d92ba250413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02338827" name="019e4965-5ee5-7f48-b246-6f13c286dd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8024778" name="019e4965-5ee5-7f48-b246-6f13c286dd68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Garderobe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32939572" name="019e4969-848a-71a0-946a-f214e68565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7253733" name="019e4969-848a-71a0-946a-f214e685658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55779828" name="019e496d-711e-7d7e-9933-05e7987146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8830311" name="019e496d-711e-7d7e-9933-05e79871461d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96384720" name="019e4964-4858-704c-a647-cf9c65d4b4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2216433" name="019e4964-4858-704c-a647-cf9c65d4b491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Garderobe / Schulzimmer / 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80963340" name="019e4968-4b62-715f-be4e-352db4a584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735703" name="019e4968-4b62-715f-be4e-352db4a5849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95432099" name="019e4963-bdb4-7898-8821-f78f80bff6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7249213" name="019e4963-bdb4-7898-8821-f78f80bff6a4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00286554" name="019e495f-4738-7813-bfe9-4bfb1042fd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2275192" name="019e495f-4738-7813-bfe9-4bfb1042fdb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Schulzimmer / Garderobe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8297210" name="019e496f-8a21-7ef8-be0f-8bf69d4ec8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9401609" name="019e496f-8a21-7ef8-be0f-8bf69d4ec8fc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Gesamter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04105398" name="019e4978-73ca-7f7c-9b3b-d0fa293838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637451" name="019e4978-73ca-7f7c-9b3b-d0fa2938385b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54657528" name="019e497a-b683-7844-8ef5-ff1f785369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1874139" name="019e497a-b683-7844-8ef5-ff1f785369d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/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25079776" name="019e497d-8421-70d3-beaa-cee4f6fcc9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8875168" name="019e497d-8421-70d3-beaa-cee4f6fcc920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Tank </w:t>
            </w:r>
          </w:p>
        </w:tc>
        <w:tc>
          <w:p>
            <w:pPr>
              <w:spacing w:before="0" w:after="0" w:line="240" w:lineRule="auto"/>
            </w:pPr>
            <w:r>
              <w:t>Tank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80324602" name="019e497f-249d-754a-99de-a8b07cf13d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5503159" name="019e497f-249d-754a-99de-a8b07cf13d78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Dach / Wand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Dach / Wand </w:t>
            </w:r>
          </w:p>
        </w:tc>
        <w:tc>
          <w:p>
            <w:pPr>
              <w:spacing w:before="0" w:after="0" w:line="240" w:lineRule="auto"/>
            </w:pPr>
            <w:r>
              <w:t>Dach / 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39377581" name="019e4984-7f1f-7251-90ec-120f7b9a408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1124192" name="019e4984-7f1f-7251-90ec-120f7b9a4085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Scheune </w:t>
            </w:r>
          </w:p>
          <w:p>
            <w:pPr>
              <w:spacing w:before="0" w:after="0" w:line="240" w:lineRule="auto"/>
            </w:pPr>
            <w:r>
              <w:t>EG / DG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59185692" name="019e4989-e13c-7934-b11d-0845c417fa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8123901" name="019e4989-e13c-7934-b11d-0845c417fa4f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Kindergarten + Scheune  Dorfgasse 7, 8725 Ernetschwil</w:t>
          </w:r>
        </w:p>
        <w:p>
          <w:pPr>
            <w:spacing w:before="0" w:after="0"/>
          </w:pPr>
          <w:r>
            <w:t>932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